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CV</w:t>
      </w:r>
    </w:p>
    <w:p>
      <w:pPr>
        <w:pStyle w:val="Heading1"/>
      </w:pPr>
      <w:r>
        <w:t>Të dhënat personale</w:t>
      </w:r>
    </w:p>
    <w:p>
      <w:r>
        <w:t>Emri dhe mbiemri: Arisa Aliu</w:t>
      </w:r>
    </w:p>
    <w:p>
      <w:r>
        <w:t>Data e lindjes: 04/04/2006</w:t>
      </w:r>
    </w:p>
    <w:p>
      <w:r>
        <w:t>Vendi: Fushë Kosovë</w:t>
      </w:r>
    </w:p>
    <w:p>
      <w:pPr>
        <w:pStyle w:val="Heading1"/>
      </w:pPr>
      <w:r>
        <w:t>Përvoja e punës</w:t>
      </w:r>
    </w:p>
    <w:p>
      <w:r>
        <w:t>Punëtore – Intersport</w:t>
      </w:r>
    </w:p>
    <w:p>
      <w:r>
        <w:t>Kohëzgjatja: Rreth 1 vit</w:t>
      </w:r>
    </w:p>
    <w:p>
      <w:pPr>
        <w:pStyle w:val="ListBullet"/>
      </w:pPr>
      <w:r>
        <w:t>Shërbim ndaj klientëve</w:t>
      </w:r>
    </w:p>
    <w:p>
      <w:pPr>
        <w:pStyle w:val="ListBullet"/>
      </w:pPr>
      <w:r>
        <w:t>Organizim i produkteve në dyqan</w:t>
      </w:r>
    </w:p>
    <w:p>
      <w:pPr>
        <w:pStyle w:val="ListBullet"/>
      </w:pPr>
      <w:r>
        <w:t>Bashkëpunim me stafin dhe punë në ekip</w:t>
      </w:r>
    </w:p>
    <w:p>
      <w:pPr>
        <w:pStyle w:val="ListBullet"/>
      </w:pPr>
      <w:r>
        <w:t>Përgjegjësi dhe korrektësi në detyra</w:t>
      </w:r>
    </w:p>
    <w:p>
      <w:pPr>
        <w:pStyle w:val="Heading1"/>
      </w:pPr>
      <w:r>
        <w:t>Objektivi i punësimit</w:t>
      </w:r>
    </w:p>
    <w:p>
      <w:r>
        <w:t>Aplikoj për pozitën arkatare, me interes të veçantë për të punuar në ndërrim të natës.</w:t>
      </w:r>
    </w:p>
    <w:p>
      <w:pPr>
        <w:pStyle w:val="Heading1"/>
      </w:pPr>
      <w:r>
        <w:t>Aftësi</w:t>
      </w:r>
    </w:p>
    <w:p>
      <w:pPr>
        <w:pStyle w:val="ListBullet"/>
      </w:pPr>
      <w:r>
        <w:t>Komunikim i mirë me klientë</w:t>
      </w:r>
    </w:p>
    <w:p>
      <w:pPr>
        <w:pStyle w:val="ListBullet"/>
      </w:pPr>
      <w:r>
        <w:t>Përgjegjësi dhe përpikëri</w:t>
      </w:r>
    </w:p>
    <w:p>
      <w:pPr>
        <w:pStyle w:val="ListBullet"/>
      </w:pPr>
      <w:r>
        <w:t>Mësim i shpejtë i proceseve të punës</w:t>
      </w:r>
    </w:p>
    <w:p>
      <w:pPr>
        <w:pStyle w:val="ListBullet"/>
      </w:pPr>
      <w:r>
        <w:t>Punë në ekip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